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4897064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612126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5098995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338703" name="08dd1570-be16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4471501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1060140" name="2a31f38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Räume / 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9684736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97118" name="e66f7ef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0006576" name="43c1d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392478" name="43c1d5e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7653429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432080" name="08d2ca50-be18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7436355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606051" name="1f62da30-be18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0195706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757244" name="3c1ecf30-be18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534596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176077" name="5456749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944308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8200873" name="651d7fd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9543979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362522" name="8980884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3099083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712877" name="a010bf3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8449341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924383" name="8fc927b0-be19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8023559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994342" name="a5137120-be19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9342526" name="b811f5d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225360" name="b811f5d0-be19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4213011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624340" name="d42ffd20-be19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4586051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530670" name="e3b587b0-be19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9121252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482066" name="594fe240-be1a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4977957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4319757" name="ee0ea650-be1a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0521907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047983" name="008906e0-be1b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9835026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5178881" name="1bc64b20-be1b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9772774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825645" name="381a5690-be1b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2835517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2172517" name="2dbba7c0-be1c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7963021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815638" name="44cc5950-be1c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2721334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72775" name="5808f870-be1c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02119" name="992696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4456245" name="99269650-be1c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8811476" name="b263c4d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078899" name="b263c4d0-be1c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1328581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918136" name="aa8c0f00-be1d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Heizraum/ Waschküchec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3049550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954779" name="f2b28480-be1d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4210214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117600" name="b7d48560-be1e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8120809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0177824" name="ce77f630-be1e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